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Boden EXPRESS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39435721" name="01a01eba-309a-76c3-83e9-7dc3051b0c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9728244" name="01a01eba-309a-76c3-83e9-7dc3051b0c5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EXPRESS ANALYSE!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Boden EXPRESS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27649424" name="01a01ebc-6833-742e-b609-ee2a42efde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026308" name="01a01ebc-6833-742e-b609-ee2a42efde9c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EXPRESS ANALYSE!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Gipsplatten mit Tapete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504969003" name="01a01ed4-9e83-7348-bc25-927b535172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8606239" name="01a01ed4-9e83-7348-bc25-927b535172c9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Gipsplatte mit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09688134" name="01a01ebe-8c24-7231-bd28-acc393559f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6128143" name="01a01ebe-8c24-7231-bd28-acc393559f8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Gipsplatte mit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7624234" name="01a01ec3-8fa3-78b3-b2d2-b788a65308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1198878" name="01a01ec3-8fa3-78b3-b2d2-b788a653082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Gipsplatte mit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83851757" name="01a01ec9-561c-7664-8e38-45a8f8a281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4292043" name="01a01ec9-561c-7664-8e38-45a8f8a281d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Gipsplatte mit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06041715" name="01a01ed2-9652-7fd2-9628-434088f927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6581496" name="01a01ed2-9652-7fd2-9628-434088f927ea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Gipsplatte mit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99790103" name="01a01ed5-5f16-7ef7-bd48-600453faaa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1931288" name="01a01ed5-5f16-7ef7-bd48-600453faaa8a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51298542" name="01a01ec0-0950-7178-9ec4-69341cc175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7754368" name="01a01ec0-0950-7178-9ec4-69341cc175f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7531718" name="01a01ec7-6666-71cb-900b-957e159833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634074" name="01a01ec7-6666-71cb-900b-957e159833e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111607800" name="01a01ecc-b915-70f9-a1ea-51d6a75f6a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0232427" name="01a01ecc-b915-70f9-a1ea-51d6a75f6ad5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68155523" name="01a01ec2-9f0d-74c2-9e76-4fc662680d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3321057" name="01a01ec2-9f0d-74c2-9e76-4fc662680d5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Holz!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Linoleum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44901448" name="01a01ec5-daac-7284-bf98-60eacc3ee3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7974803" name="01a01ec5-daac-7284-bf98-60eacc3ee3e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Linoleum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98821261" name="01a01ed1-070d-72c8-8290-941e3519ec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0256570" name="01a01ed1-070d-72c8-8290-941e3519ec89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Linoleum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46878963" name="01a01ed6-36eb-7a7d-9556-ef2ab7d46f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8252487" name="01a01ed6-36eb-7a7d-9556-ef2ab7d46f6b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559376431" name="01a01eca-152a-770b-91a3-56e92e392d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4456081" name="01a01eca-152a-770b-91a3-56e92e392dce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901453322" name="01a01ecb-fcd3-7f0c-959d-ac1d1f7f8d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7854668" name="01a01ecb-fcd3-7f0c-959d-ac1d1f7f8dd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Boiler </w:t>
            </w:r>
          </w:p>
        </w:tc>
        <w:tc>
          <w:p>
            <w:pPr>
              <w:spacing w:before="0" w:after="0" w:line="240" w:lineRule="auto"/>
            </w:pPr>
            <w:r>
              <w:t>Boiler </w:t>
            </w:r>
          </w:p>
        </w:tc>
        <w:tc>
          <w:p>
            <w:pPr>
              <w:spacing w:before="0" w:after="0" w:line="240" w:lineRule="auto"/>
            </w:pPr>
            <w:r>
              <w:t>Flachdichtung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91030058" name="01a01ece-df5b-7b0b-b6ee-04032a4d85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6815809" name="01a01ece-df5b-7b0b-b6ee-04032a4d85c8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49811809" name="01a01ed0-08ec-7448-8b4a-1403d970c0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6507509" name="01a01ed0-08ec-7448-8b4a-1403d970c05d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3403858" name="01a01ed3-3424-7a35-a66e-0d058163ad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5732858" name="01a01ed3-3424-7a35-a66e-0d058163adc0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6457579" name="01a01ebd-8c2a-7f72-ab8c-77bd18686d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3577946" name="01a01ebd-8c2a-7f72-ab8c-77bd18686d6b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07846197" name="01a01ec8-5135-75a5-b153-5f66b74d46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0866958" name="01a01ec8-5135-75a5-b153-5f66b74d46d5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6695361" name="01a01ecd-55f9-7e95-a7a4-bd7b650ae2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9314744" name="01a01ecd-55f9-7e95-a7a4-bd7b650ae257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30147317" name="01a01ed1-d911-78be-b821-eba964e086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0503768" name="01a01ed1-d911-78be-b821-eba964e08619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Vadianstrasse 41, St.Gallen 9000</w:t>
          </w:r>
        </w:p>
        <w:p>
          <w:pPr>
            <w:spacing w:before="0" w:after="0"/>
          </w:pPr>
          <w:r>
            <w:t>DN 1158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